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 / Garderobe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5883436" name="019e496f-8a21-7ef8-be0f-8bf69d4ec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500834" name="019e496f-8a21-7ef8-be0f-8bf69d4ec8f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8180193" name="019e496f-a3ad-787c-8f8f-05ec9af88b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6799196" name="019e496f-a3ad-787c-8f8f-05ec9af88b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8293092" name="019e497a-b683-7844-8ef5-ff1f785369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695070" name="019e497a-b683-7844-8ef5-ff1f785369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2934820" name="019e497a-c4a5-7776-9c4d-7997a7b69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424271" name="019e497a-c4a5-7776-9c4d-7997a7b69e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4531189" name="019e497d-8421-70d3-beaa-cee4f6fcc9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917736" name="019e497d-8421-70d3-beaa-cee4f6fcc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3676073" name="019e497d-9ab9-7d47-9a9c-4808ac6ca3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63932" name="019e497d-9ab9-7d47-9a9c-4808ac6ca3d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0865539" name="019e497f-249d-754a-99de-a8b07cf13d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8841236" name="019e497f-249d-754a-99de-a8b07cf13d7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2283582" name="019e497f-34dc-798c-ab16-00d8ac7801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591301" name="019e497f-34dc-798c-ab16-00d8ac7801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2499331" name="019e4989-e13c-7934-b11d-0845c417fa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6414468" name="019e4989-e13c-7934-b11d-0845c417fa4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7993652" name="019e4989-f5ae-70e5-b8a4-c76f5af9a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693923" name="019e4989-f5ae-70e5-b8a4-c76f5af9a0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